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7091298" name="0dd14be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8344825" name="0dd14be0-bb0b-11f0-ba21-591e44535d4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- UG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9657658" name="2366810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809354" name="23668100-bb0b-11f0-ba21-591e44535d4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9802301" name="9797aea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480508" name="9797aea0-bb0b-11f0-ba21-591e44535d4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1363550" name="d2e4a6c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509153" name="d2e4a6c0-bb0b-11f0-ba21-591e44535d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83851" name="e49b904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8344548" name="e49b9040-bb0b-11f0-ba21-591e44535d4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WC / Bad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6873574" name="2eb6a9d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6086242" name="2eb6a9d0-bb0c-11f0-ba21-591e44535d4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6284915" name="8ad56d5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743936" name="8ad56d50-bb0c-11f0-ba21-591e44535d4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/ Gang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9710790" name="fb7b786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660404" name="fb7b7860-bb0c-11f0-ba21-591e44535d4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/ WC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8691755" name="4fea00b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3900853" name="4fea00b0-bb0d-11f0-ba21-591e44535d4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/ WC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5965145" name="9c2a925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307332" name="9c2a9250-bb0d-11f0-ba21-591e44535d4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1153895" name="6d7955d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201351" name="6d7955d0-bb0e-11f0-ba21-591e44535d4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9012953" name="9feab22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0045153" name="9feab220-bb0e-11f0-ba21-591e44535d4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7488141" name="4a0b183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827911" name="4a0b1830-bb0f-11f0-ba21-591e44535d4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9861003" name="d8617870-bb11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8763959" name="d8617870-bb11-11f0-ba21-591e44535d4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2343364" name="55c7857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818650" name="55c78570-bb12-11f0-ba21-591e44535d4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5041400" name="dc7cd7a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2168807" name="dc7cd7a0-bb12-11f0-ba21-591e44535d4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Waschküche / Heizraum </w:t>
            </w:r>
          </w:p>
          <w:p>
            <w:pPr>
              <w:spacing w:before="0" w:after="0" w:line="240" w:lineRule="auto"/>
            </w:pPr>
            <w:r>
              <w:t>UG/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2213771" name="530366f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49025" name="530366f0-bb13-11f0-ba21-591e44535d4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9260117" name="9d27a84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070591" name="9d27a840-bb13-11f0-ba21-591e44535d4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8904294" name="f430d8a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2323082" name="f430d8a0-bb13-11f0-ba21-591e44535d4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2119940" name="176c9f2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1894171" name="176c9f20-bb14-11f0-ba21-591e44535d4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9118770" name="a66c229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7414963" name="a66c2290-bb14-11f0-ba21-591e44535d4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Seidenstrasse 7, 5200 Brugg</w:t>
          </w:r>
        </w:p>
        <w:p>
          <w:pPr>
            <w:spacing w:before="0" w:after="0"/>
          </w:pPr>
          <w:r>
            <w:t>549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footer.xml" Type="http://schemas.openxmlformats.org/officeDocument/2006/relationships/footer" Id="rId2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